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Heizraum 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Heizung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VM-28</w:t>
            </w:r>
          </w:p>
          <w:p>
            <w:pPr>
              <w:spacing w:before="0" w:after="0"/>
            </w:pPr>
            <w:r>
              <w:t>Heizung </w:t>
            </w:r>
          </w:p>
          <w:p>
            <w:pPr>
              <w:spacing w:before="0" w:after="0"/>
            </w:pPr>
            <w:r>
              <w:t>Flanschdichtingen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099929757" name="4301f640-b0a1-11ef-812b-39ace9a58bc3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76380292" name="4301f640-b0a1-11ef-812b-39ace9a58bc3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026317742" name="492b6a60-b0a1-11ef-8893-a161030f867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77535225" name="492b6a60-b0a1-11ef-8893-a161030f8675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Heizraum 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VM-29</w:t>
            </w:r>
          </w:p>
          <w:p>
            <w:pPr>
              <w:spacing w:before="0" w:after="0"/>
            </w:pPr>
            <w:r>
              <w:t>Asbestummantellung 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267288861" name="58a200d0-b0a1-11ef-993b-779cc2d96ed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44891541" name="58a200d0-b0a1-11ef-993b-779cc2d96edd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420707987" name="5cac8c90-b0a1-11ef-bbe9-fdc43d56331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91592835" name="5cac8c90-b0a1-11ef-bbe9-fdc43d56331c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Gang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VM-30</w:t>
            </w:r>
          </w:p>
          <w:p>
            <w:pPr>
              <w:spacing w:before="0" w:after="0"/>
            </w:pPr>
            <w:r>
              <w:t>Elektotableau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099433026" name="72d8f8a0-b0a1-11ef-8c1b-27cdeb2c22c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22941250" name="72d8f8a0-b0a1-11ef-8c1b-27cdeb2c22c7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58193461" name="784648b0-b0a1-11ef-8779-db8b5273207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02944601" name="784648b0-b0a1-11ef-8779-db8b52732078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Tankraum 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Tank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VM-31</w:t>
            </w:r>
          </w:p>
          <w:p>
            <w:pPr>
              <w:spacing w:before="0" w:after="0"/>
            </w:pPr>
            <w:r>
              <w:t>Dichtungen </w:t>
            </w:r>
          </w:p>
          <w:p>
            <w:pPr>
              <w:spacing w:before="0" w:after="0"/>
            </w:pPr>
            <w:r>
              <w:t>Öltank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188969980" name="e5010fd0-b0a1-11ef-b9b1-4b67bea6159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63777159" name="e5010fd0-b0a1-11ef-b9b1-4b67bea6159c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109249654" name="e90bc2a0-b0a1-11ef-aef0-679335a4d16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7661049" name="e90bc2a0-b0a1-11ef-aef0-679335a4d166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2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Weingasse 20, 8916 Jonen </w:t>
          </w:r>
        </w:p>
        <w:p>
          <w:pPr>
            <w:spacing w:before="0" w:after="0"/>
          </w:pPr>
          <w:r>
            <w:t>61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footer.xml" Type="http://schemas.openxmlformats.org/officeDocument/2006/relationships/footer" Id="rId12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